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488F40" w14:textId="76483328" w:rsidR="008469AA" w:rsidRDefault="00000000" w:rsidP="00DC27B1">
      <w:pPr>
        <w:pStyle w:val="Heading2"/>
        <w:numPr>
          <w:ilvl w:val="0"/>
          <w:numId w:val="330"/>
        </w:numPr>
      </w:pPr>
      <w:r>
        <w:t>Ready-to-Learn Check</w:t>
      </w:r>
    </w:p>
    <w:p w14:paraId="243DEA09" w14:textId="77777777" w:rsidR="00DC27B1" w:rsidRPr="00DC27B1" w:rsidRDefault="00DC27B1" w:rsidP="00DC27B1"/>
    <w:p w14:paraId="1FAC7660" w14:textId="51031CF5" w:rsidR="00FF0E58" w:rsidRDefault="00000000">
      <w:r>
        <w:rPr>
          <w:b/>
          <w:bCs/>
        </w:rPr>
        <w:t>Name:</w:t>
      </w:r>
      <w:r>
        <w:t xml:space="preserve"> 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645F879" w14:textId="77777777" w:rsidR="008469AA" w:rsidRDefault="00000000">
      <w:r>
        <w:t>Try these without looking back. Show enough work that a teacher can see your thinking.</w:t>
      </w:r>
    </w:p>
    <w:p w14:paraId="355A0B41" w14:textId="77777777" w:rsidR="008469AA" w:rsidRDefault="00000000">
      <w:pPr>
        <w:pStyle w:val="Compact"/>
        <w:keepNext/>
        <w:numPr>
          <w:ilvl w:val="0"/>
          <w:numId w:val="76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.</w:t>
      </w:r>
    </w:p>
    <w:p w14:paraId="5A6E9986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048C82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8F4779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8B5A42D" w14:textId="77777777" w:rsidR="00FF0E58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684D87" w14:textId="77777777" w:rsidR="008469AA" w:rsidRDefault="00000000">
      <w:pPr>
        <w:pStyle w:val="Compact"/>
        <w:keepNext/>
        <w:numPr>
          <w:ilvl w:val="0"/>
          <w:numId w:val="76"/>
        </w:numPr>
      </w:pPr>
      <w:r>
        <w:t xml:space="preserve">Which is greater: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? Explain how you know.</w:t>
      </w:r>
    </w:p>
    <w:p w14:paraId="1B732590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74BFFC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F5E2A4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047AFB" w14:textId="77777777" w:rsidR="00FF0E58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EEBB02" w14:textId="77777777" w:rsidR="008469AA" w:rsidRDefault="00000000">
      <w:pPr>
        <w:pStyle w:val="Compact"/>
        <w:keepNext/>
        <w:numPr>
          <w:ilvl w:val="0"/>
          <w:numId w:val="76"/>
        </w:numPr>
      </w:pPr>
      <w:r>
        <w:t>What does 3 ÷ 4 mean if 3 litres are shared equally among 4 people?</w:t>
      </w:r>
    </w:p>
    <w:p w14:paraId="7B893508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C47708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1742CC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46A8498" w14:textId="77777777" w:rsidR="00FF0E58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6D980F" w14:textId="77777777" w:rsidR="008469AA" w:rsidRDefault="00000000">
      <w:pPr>
        <w:pStyle w:val="Compact"/>
        <w:keepNext/>
        <w:numPr>
          <w:ilvl w:val="0"/>
          <w:numId w:val="76"/>
        </w:numPr>
      </w:pPr>
      <w:r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less than, equal to, or greater than 1?</w:t>
      </w:r>
    </w:p>
    <w:p w14:paraId="286F2CF3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1C3447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0E6500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45AFB4" w14:textId="77777777" w:rsidR="00FF0E58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726C3A" w14:textId="77777777" w:rsidR="008469AA" w:rsidRDefault="00000000">
      <w:pPr>
        <w:pStyle w:val="Compact"/>
        <w:keepNext/>
        <w:numPr>
          <w:ilvl w:val="0"/>
          <w:numId w:val="76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12.</w:t>
      </w:r>
    </w:p>
    <w:p w14:paraId="6CAEACC2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267775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C1630C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01AF41" w14:textId="77777777" w:rsidR="00FF0E58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AD4008" w14:textId="77777777" w:rsidR="008469AA" w:rsidRDefault="00000000">
      <w:pPr>
        <w:pStyle w:val="Compact"/>
        <w:keepNext/>
        <w:numPr>
          <w:ilvl w:val="0"/>
          <w:numId w:val="76"/>
        </w:numPr>
      </w:pPr>
      <w:r>
        <w:lastRenderedPageBreak/>
        <w:t xml:space="preserve">What does the fraction bar 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mean?</w:t>
      </w:r>
    </w:p>
    <w:p w14:paraId="007E5092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E5A677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2FEA43" w14:textId="77777777" w:rsidR="00FF0E58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3AF92C" w14:textId="77777777" w:rsidR="00FF0E58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FF0E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0F72478" w14:textId="77777777" w:rsidR="004D01F7" w:rsidRDefault="004D01F7">
      <w:pPr>
        <w:spacing w:after="0" w:line="240" w:lineRule="auto"/>
      </w:pPr>
      <w:r>
        <w:separator/>
      </w:r>
    </w:p>
  </w:endnote>
  <w:endnote w:type="continuationSeparator" w:id="0">
    <w:p w14:paraId="389766A6" w14:textId="77777777" w:rsidR="004D01F7" w:rsidRDefault="004D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1469A6" w14:textId="77777777" w:rsidR="00FF0E58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9E91C6" w14:textId="77777777" w:rsidR="00FF0E58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DC27B1">
      <w:rPr>
        <w:color w:val="595959"/>
        <w:sz w:val="16"/>
      </w:rPr>
      <w:fldChar w:fldCharType="separate"/>
    </w:r>
    <w:r w:rsidR="00DC27B1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0C5A2F" w14:textId="77777777" w:rsidR="00FF0E58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06CDA5" w14:textId="77777777" w:rsidR="004D01F7" w:rsidRDefault="004D01F7">
      <w:pPr>
        <w:spacing w:after="0" w:line="240" w:lineRule="auto"/>
      </w:pPr>
      <w:r>
        <w:separator/>
      </w:r>
    </w:p>
  </w:footnote>
  <w:footnote w:type="continuationSeparator" w:id="0">
    <w:p w14:paraId="178A5D66" w14:textId="77777777" w:rsidR="004D01F7" w:rsidRDefault="004D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404175" w14:textId="77777777" w:rsidR="00FF0E58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C456D2" w14:textId="77777777" w:rsidR="00FF0E58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463176" w14:textId="77777777" w:rsidR="00FF0E58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4F333C1"/>
    <w:multiLevelType w:val="hybridMultilevel"/>
    <w:tmpl w:val="8494A5EA"/>
    <w:lvl w:ilvl="0" w:tplc="A6C21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8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9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1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2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3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4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5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7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9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0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1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3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5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6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7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9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1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2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4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8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1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2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9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0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1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2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4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6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9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1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2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9"/>
  </w:num>
  <w:num w:numId="3" w16cid:durableId="52194225">
    <w:abstractNumId w:val="18"/>
  </w:num>
  <w:num w:numId="4" w16cid:durableId="1960524333">
    <w:abstractNumId w:val="69"/>
  </w:num>
  <w:num w:numId="5" w16cid:durableId="288708188">
    <w:abstractNumId w:val="9"/>
  </w:num>
  <w:num w:numId="6" w16cid:durableId="1203133672">
    <w:abstractNumId w:val="75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1"/>
  </w:num>
  <w:num w:numId="10" w16cid:durableId="191770468">
    <w:abstractNumId w:val="80"/>
  </w:num>
  <w:num w:numId="11" w16cid:durableId="2016758157">
    <w:abstractNumId w:val="74"/>
  </w:num>
  <w:num w:numId="12" w16cid:durableId="26830941">
    <w:abstractNumId w:val="45"/>
  </w:num>
  <w:num w:numId="13" w16cid:durableId="75904041">
    <w:abstractNumId w:val="33"/>
  </w:num>
  <w:num w:numId="14" w16cid:durableId="1445881558">
    <w:abstractNumId w:val="28"/>
  </w:num>
  <w:num w:numId="15" w16cid:durableId="1257517059">
    <w:abstractNumId w:val="51"/>
  </w:num>
  <w:num w:numId="16" w16cid:durableId="707071874">
    <w:abstractNumId w:val="14"/>
  </w:num>
  <w:num w:numId="17" w16cid:durableId="134613822">
    <w:abstractNumId w:val="35"/>
  </w:num>
  <w:num w:numId="18" w16cid:durableId="1577933924">
    <w:abstractNumId w:val="54"/>
  </w:num>
  <w:num w:numId="19" w16cid:durableId="21172436">
    <w:abstractNumId w:val="42"/>
  </w:num>
  <w:num w:numId="20" w16cid:durableId="645819534">
    <w:abstractNumId w:val="47"/>
  </w:num>
  <w:num w:numId="21" w16cid:durableId="984969030">
    <w:abstractNumId w:val="55"/>
  </w:num>
  <w:num w:numId="22" w16cid:durableId="677268191">
    <w:abstractNumId w:val="36"/>
  </w:num>
  <w:num w:numId="23" w16cid:durableId="1508059946">
    <w:abstractNumId w:val="71"/>
  </w:num>
  <w:num w:numId="24" w16cid:durableId="1468204538">
    <w:abstractNumId w:val="57"/>
  </w:num>
  <w:num w:numId="25" w16cid:durableId="1975868556">
    <w:abstractNumId w:val="41"/>
  </w:num>
  <w:num w:numId="26" w16cid:durableId="785660752">
    <w:abstractNumId w:val="31"/>
  </w:num>
  <w:num w:numId="27" w16cid:durableId="638264738">
    <w:abstractNumId w:val="5"/>
  </w:num>
  <w:num w:numId="28" w16cid:durableId="1778021475">
    <w:abstractNumId w:val="56"/>
  </w:num>
  <w:num w:numId="29" w16cid:durableId="1018235282">
    <w:abstractNumId w:val="6"/>
  </w:num>
  <w:num w:numId="30" w16cid:durableId="786894119">
    <w:abstractNumId w:val="39"/>
  </w:num>
  <w:num w:numId="31" w16cid:durableId="145712305">
    <w:abstractNumId w:val="12"/>
  </w:num>
  <w:num w:numId="32" w16cid:durableId="1579629373">
    <w:abstractNumId w:val="48"/>
  </w:num>
  <w:num w:numId="33" w16cid:durableId="1574124039">
    <w:abstractNumId w:val="82"/>
    <w:lvlOverride w:ilvl="0">
      <w:startOverride w:val="1"/>
    </w:lvlOverride>
  </w:num>
  <w:num w:numId="34" w16cid:durableId="1169251210">
    <w:abstractNumId w:val="82"/>
    <w:lvlOverride w:ilvl="0">
      <w:startOverride w:val="1"/>
    </w:lvlOverride>
  </w:num>
  <w:num w:numId="35" w16cid:durableId="977031088">
    <w:abstractNumId w:val="82"/>
    <w:lvlOverride w:ilvl="0">
      <w:startOverride w:val="1"/>
    </w:lvlOverride>
  </w:num>
  <w:num w:numId="36" w16cid:durableId="1910651036">
    <w:abstractNumId w:val="82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2"/>
    <w:lvlOverride w:ilvl="0">
      <w:startOverride w:val="1"/>
    </w:lvlOverride>
  </w:num>
  <w:num w:numId="39" w16cid:durableId="29036569">
    <w:abstractNumId w:val="4"/>
  </w:num>
  <w:num w:numId="40" w16cid:durableId="962535335">
    <w:abstractNumId w:val="82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2"/>
    <w:lvlOverride w:ilvl="0">
      <w:startOverride w:val="1"/>
    </w:lvlOverride>
  </w:num>
  <w:num w:numId="44" w16cid:durableId="1376659689">
    <w:abstractNumId w:val="40"/>
    <w:lvlOverride w:ilvl="0">
      <w:startOverride w:val="2"/>
    </w:lvlOverride>
  </w:num>
  <w:num w:numId="45" w16cid:durableId="265162648">
    <w:abstractNumId w:val="30"/>
    <w:lvlOverride w:ilvl="0">
      <w:startOverride w:val="6"/>
    </w:lvlOverride>
  </w:num>
  <w:num w:numId="46" w16cid:durableId="1444379173">
    <w:abstractNumId w:val="29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9"/>
    <w:lvlOverride w:ilvl="0">
      <w:startOverride w:val="9"/>
    </w:lvlOverride>
  </w:num>
  <w:num w:numId="49" w16cid:durableId="1993631234">
    <w:abstractNumId w:val="77"/>
    <w:lvlOverride w:ilvl="0">
      <w:startOverride w:val="5"/>
    </w:lvlOverride>
  </w:num>
  <w:num w:numId="50" w16cid:durableId="453059490">
    <w:abstractNumId w:val="82"/>
    <w:lvlOverride w:ilvl="0">
      <w:startOverride w:val="1"/>
    </w:lvlOverride>
  </w:num>
  <w:num w:numId="51" w16cid:durableId="2110809211">
    <w:abstractNumId w:val="77"/>
    <w:lvlOverride w:ilvl="0">
      <w:startOverride w:val="5"/>
    </w:lvlOverride>
  </w:num>
  <w:num w:numId="52" w16cid:durableId="803960545">
    <w:abstractNumId w:val="59"/>
    <w:lvlOverride w:ilvl="0">
      <w:startOverride w:val="9"/>
    </w:lvlOverride>
  </w:num>
  <w:num w:numId="53" w16cid:durableId="630792526">
    <w:abstractNumId w:val="72"/>
    <w:lvlOverride w:ilvl="0">
      <w:startOverride w:val="10"/>
    </w:lvlOverride>
  </w:num>
  <w:num w:numId="54" w16cid:durableId="1938059609">
    <w:abstractNumId w:val="63"/>
    <w:lvlOverride w:ilvl="0">
      <w:startOverride w:val="12"/>
    </w:lvlOverride>
  </w:num>
  <w:num w:numId="55" w16cid:durableId="1726368910">
    <w:abstractNumId w:val="82"/>
    <w:lvlOverride w:ilvl="0">
      <w:startOverride w:val="1"/>
    </w:lvlOverride>
  </w:num>
  <w:num w:numId="56" w16cid:durableId="871499163">
    <w:abstractNumId w:val="4"/>
  </w:num>
  <w:num w:numId="57" w16cid:durableId="998535538">
    <w:abstractNumId w:val="82"/>
    <w:lvlOverride w:ilvl="0">
      <w:startOverride w:val="1"/>
    </w:lvlOverride>
  </w:num>
  <w:num w:numId="58" w16cid:durableId="42406787">
    <w:abstractNumId w:val="4"/>
  </w:num>
  <w:num w:numId="59" w16cid:durableId="185101698">
    <w:abstractNumId w:val="22"/>
    <w:lvlOverride w:ilvl="0">
      <w:startOverride w:val="1"/>
    </w:lvlOverride>
  </w:num>
  <w:num w:numId="60" w16cid:durableId="1364355952">
    <w:abstractNumId w:val="22"/>
    <w:lvlOverride w:ilvl="0">
      <w:startOverride w:val="1"/>
    </w:lvlOverride>
  </w:num>
  <w:num w:numId="61" w16cid:durableId="1933320248">
    <w:abstractNumId w:val="79"/>
  </w:num>
  <w:num w:numId="62" w16cid:durableId="76051622">
    <w:abstractNumId w:val="22"/>
    <w:lvlOverride w:ilvl="0">
      <w:startOverride w:val="1"/>
    </w:lvlOverride>
  </w:num>
  <w:num w:numId="63" w16cid:durableId="80181961">
    <w:abstractNumId w:val="79"/>
  </w:num>
  <w:num w:numId="64" w16cid:durableId="1744792633">
    <w:abstractNumId w:val="22"/>
    <w:lvlOverride w:ilvl="0">
      <w:startOverride w:val="1"/>
    </w:lvlOverride>
  </w:num>
  <w:num w:numId="65" w16cid:durableId="776677806">
    <w:abstractNumId w:val="79"/>
  </w:num>
  <w:num w:numId="66" w16cid:durableId="1641381144">
    <w:abstractNumId w:val="79"/>
  </w:num>
  <w:num w:numId="67" w16cid:durableId="161896175">
    <w:abstractNumId w:val="22"/>
    <w:lvlOverride w:ilvl="0">
      <w:startOverride w:val="1"/>
    </w:lvlOverride>
  </w:num>
  <w:num w:numId="68" w16cid:durableId="213583881">
    <w:abstractNumId w:val="64"/>
    <w:lvlOverride w:ilvl="0">
      <w:startOverride w:val="7"/>
    </w:lvlOverride>
  </w:num>
  <w:num w:numId="69" w16cid:durableId="1749424921">
    <w:abstractNumId w:val="76"/>
    <w:lvlOverride w:ilvl="0">
      <w:startOverride w:val="11"/>
    </w:lvlOverride>
  </w:num>
  <w:num w:numId="70" w16cid:durableId="2079277988">
    <w:abstractNumId w:val="22"/>
    <w:lvlOverride w:ilvl="0">
      <w:startOverride w:val="1"/>
    </w:lvlOverride>
  </w:num>
  <w:num w:numId="71" w16cid:durableId="1193616261">
    <w:abstractNumId w:val="22"/>
    <w:lvlOverride w:ilvl="0">
      <w:startOverride w:val="1"/>
    </w:lvlOverride>
  </w:num>
  <w:num w:numId="72" w16cid:durableId="1394617749">
    <w:abstractNumId w:val="22"/>
    <w:lvlOverride w:ilvl="0">
      <w:startOverride w:val="1"/>
    </w:lvlOverride>
  </w:num>
  <w:num w:numId="73" w16cid:durableId="1534422289">
    <w:abstractNumId w:val="79"/>
  </w:num>
  <w:num w:numId="74" w16cid:durableId="473722322">
    <w:abstractNumId w:val="22"/>
    <w:lvlOverride w:ilvl="0">
      <w:startOverride w:val="1"/>
    </w:lvlOverride>
  </w:num>
  <w:num w:numId="75" w16cid:durableId="398213769">
    <w:abstractNumId w:val="79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7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9"/>
  </w:num>
  <w:num w:numId="94" w16cid:durableId="26755737">
    <w:abstractNumId w:val="7"/>
    <w:lvlOverride w:ilvl="0">
      <w:startOverride w:val="1"/>
    </w:lvlOverride>
  </w:num>
  <w:num w:numId="95" w16cid:durableId="1089086788">
    <w:abstractNumId w:val="69"/>
  </w:num>
  <w:num w:numId="96" w16cid:durableId="964042178">
    <w:abstractNumId w:val="7"/>
    <w:lvlOverride w:ilvl="0">
      <w:startOverride w:val="1"/>
    </w:lvlOverride>
  </w:num>
  <w:num w:numId="97" w16cid:durableId="426851690">
    <w:abstractNumId w:val="50"/>
    <w:lvlOverride w:ilvl="0">
      <w:startOverride w:val="6"/>
    </w:lvlOverride>
  </w:num>
  <w:num w:numId="98" w16cid:durableId="1979144330">
    <w:abstractNumId w:val="49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9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9"/>
  </w:num>
  <w:num w:numId="105" w16cid:durableId="591166155">
    <w:abstractNumId w:val="81"/>
    <w:lvlOverride w:ilvl="0">
      <w:startOverride w:val="1"/>
    </w:lvlOverride>
  </w:num>
  <w:num w:numId="106" w16cid:durableId="218782896">
    <w:abstractNumId w:val="81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1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1"/>
    <w:lvlOverride w:ilvl="0">
      <w:startOverride w:val="1"/>
    </w:lvlOverride>
  </w:num>
  <w:num w:numId="113" w16cid:durableId="1972789027">
    <w:abstractNumId w:val="70"/>
    <w:lvlOverride w:ilvl="0">
      <w:startOverride w:val="7"/>
    </w:lvlOverride>
  </w:num>
  <w:num w:numId="114" w16cid:durableId="42874300">
    <w:abstractNumId w:val="24"/>
    <w:lvlOverride w:ilvl="0">
      <w:startOverride w:val="11"/>
    </w:lvlOverride>
  </w:num>
  <w:num w:numId="115" w16cid:durableId="1758088802">
    <w:abstractNumId w:val="81"/>
    <w:lvlOverride w:ilvl="0">
      <w:startOverride w:val="1"/>
    </w:lvlOverride>
  </w:num>
  <w:num w:numId="116" w16cid:durableId="1296444812">
    <w:abstractNumId w:val="81"/>
    <w:lvlOverride w:ilvl="0">
      <w:startOverride w:val="1"/>
    </w:lvlOverride>
  </w:num>
  <w:num w:numId="117" w16cid:durableId="1962376426">
    <w:abstractNumId w:val="81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1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5"/>
  </w:num>
  <w:num w:numId="123" w16cid:durableId="1638335802">
    <w:abstractNumId w:val="53"/>
    <w:lvlOverride w:ilvl="0">
      <w:startOverride w:val="1"/>
    </w:lvlOverride>
  </w:num>
  <w:num w:numId="124" w16cid:durableId="229735990">
    <w:abstractNumId w:val="53"/>
    <w:lvlOverride w:ilvl="0">
      <w:startOverride w:val="1"/>
    </w:lvlOverride>
  </w:num>
  <w:num w:numId="125" w16cid:durableId="1807509698">
    <w:abstractNumId w:val="75"/>
  </w:num>
  <w:num w:numId="126" w16cid:durableId="1228422739">
    <w:abstractNumId w:val="53"/>
    <w:lvlOverride w:ilvl="0">
      <w:startOverride w:val="1"/>
    </w:lvlOverride>
  </w:num>
  <w:num w:numId="127" w16cid:durableId="78064427">
    <w:abstractNumId w:val="75"/>
  </w:num>
  <w:num w:numId="128" w16cid:durableId="1260676290">
    <w:abstractNumId w:val="75"/>
  </w:num>
  <w:num w:numId="129" w16cid:durableId="2069843825">
    <w:abstractNumId w:val="53"/>
    <w:lvlOverride w:ilvl="0">
      <w:startOverride w:val="1"/>
    </w:lvlOverride>
  </w:num>
  <w:num w:numId="130" w16cid:durableId="1213495214">
    <w:abstractNumId w:val="46"/>
    <w:lvlOverride w:ilvl="0">
      <w:startOverride w:val="8"/>
    </w:lvlOverride>
  </w:num>
  <w:num w:numId="131" w16cid:durableId="1490366317">
    <w:abstractNumId w:val="53"/>
    <w:lvlOverride w:ilvl="0">
      <w:startOverride w:val="1"/>
    </w:lvlOverride>
  </w:num>
  <w:num w:numId="132" w16cid:durableId="1268388142">
    <w:abstractNumId w:val="53"/>
    <w:lvlOverride w:ilvl="0">
      <w:startOverride w:val="1"/>
    </w:lvlOverride>
  </w:num>
  <w:num w:numId="133" w16cid:durableId="1155031881">
    <w:abstractNumId w:val="53"/>
    <w:lvlOverride w:ilvl="0">
      <w:startOverride w:val="1"/>
    </w:lvlOverride>
  </w:num>
  <w:num w:numId="134" w16cid:durableId="1099135320">
    <w:abstractNumId w:val="75"/>
  </w:num>
  <w:num w:numId="135" w16cid:durableId="1909807228">
    <w:abstractNumId w:val="53"/>
    <w:lvlOverride w:ilvl="0">
      <w:startOverride w:val="1"/>
    </w:lvlOverride>
  </w:num>
  <w:num w:numId="136" w16cid:durableId="1200702792">
    <w:abstractNumId w:val="75"/>
  </w:num>
  <w:num w:numId="137" w16cid:durableId="2077436733">
    <w:abstractNumId w:val="67"/>
    <w:lvlOverride w:ilvl="0">
      <w:startOverride w:val="1"/>
    </w:lvlOverride>
  </w:num>
  <w:num w:numId="138" w16cid:durableId="2032103284">
    <w:abstractNumId w:val="67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7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7"/>
    <w:lvlOverride w:ilvl="0">
      <w:startOverride w:val="1"/>
    </w:lvlOverride>
  </w:num>
  <w:num w:numId="143" w16cid:durableId="639655130">
    <w:abstractNumId w:val="32"/>
    <w:lvlOverride w:ilvl="0">
      <w:startOverride w:val="7"/>
    </w:lvlOverride>
  </w:num>
  <w:num w:numId="144" w16cid:durableId="1445230861">
    <w:abstractNumId w:val="67"/>
    <w:lvlOverride w:ilvl="0">
      <w:startOverride w:val="1"/>
    </w:lvlOverride>
  </w:num>
  <w:num w:numId="145" w16cid:durableId="374089731">
    <w:abstractNumId w:val="67"/>
    <w:lvlOverride w:ilvl="0">
      <w:startOverride w:val="1"/>
    </w:lvlOverride>
  </w:num>
  <w:num w:numId="146" w16cid:durableId="1117213833">
    <w:abstractNumId w:val="67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7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4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2"/>
    <w:lvlOverride w:ilvl="0">
      <w:startOverride w:val="1"/>
    </w:lvlOverride>
  </w:num>
  <w:num w:numId="164" w16cid:durableId="589702668">
    <w:abstractNumId w:val="52"/>
    <w:lvlOverride w:ilvl="0">
      <w:startOverride w:val="1"/>
    </w:lvlOverride>
  </w:num>
  <w:num w:numId="165" w16cid:durableId="1096905487">
    <w:abstractNumId w:val="61"/>
  </w:num>
  <w:num w:numId="166" w16cid:durableId="398334656">
    <w:abstractNumId w:val="52"/>
    <w:lvlOverride w:ilvl="0">
      <w:startOverride w:val="1"/>
    </w:lvlOverride>
  </w:num>
  <w:num w:numId="167" w16cid:durableId="1992637406">
    <w:abstractNumId w:val="61"/>
  </w:num>
  <w:num w:numId="168" w16cid:durableId="226262738">
    <w:abstractNumId w:val="61"/>
  </w:num>
  <w:num w:numId="169" w16cid:durableId="1353724768">
    <w:abstractNumId w:val="52"/>
    <w:lvlOverride w:ilvl="0">
      <w:startOverride w:val="1"/>
    </w:lvlOverride>
  </w:num>
  <w:num w:numId="170" w16cid:durableId="791478728">
    <w:abstractNumId w:val="34"/>
    <w:lvlOverride w:ilvl="0">
      <w:startOverride w:val="7"/>
    </w:lvlOverride>
  </w:num>
  <w:num w:numId="171" w16cid:durableId="11688537">
    <w:abstractNumId w:val="52"/>
    <w:lvlOverride w:ilvl="0">
      <w:startOverride w:val="1"/>
    </w:lvlOverride>
  </w:num>
  <w:num w:numId="172" w16cid:durableId="111363656">
    <w:abstractNumId w:val="52"/>
    <w:lvlOverride w:ilvl="0">
      <w:startOverride w:val="1"/>
    </w:lvlOverride>
  </w:num>
  <w:num w:numId="173" w16cid:durableId="1131216933">
    <w:abstractNumId w:val="52"/>
    <w:lvlOverride w:ilvl="0">
      <w:startOverride w:val="1"/>
    </w:lvlOverride>
  </w:num>
  <w:num w:numId="174" w16cid:durableId="1870989960">
    <w:abstractNumId w:val="61"/>
  </w:num>
  <w:num w:numId="175" w16cid:durableId="486289445">
    <w:abstractNumId w:val="52"/>
    <w:lvlOverride w:ilvl="0">
      <w:startOverride w:val="1"/>
    </w:lvlOverride>
  </w:num>
  <w:num w:numId="176" w16cid:durableId="566767019">
    <w:abstractNumId w:val="61"/>
  </w:num>
  <w:num w:numId="177" w16cid:durableId="87847319">
    <w:abstractNumId w:val="65"/>
    <w:lvlOverride w:ilvl="0">
      <w:startOverride w:val="1"/>
    </w:lvlOverride>
  </w:num>
  <w:num w:numId="178" w16cid:durableId="1416974970">
    <w:abstractNumId w:val="65"/>
    <w:lvlOverride w:ilvl="0">
      <w:startOverride w:val="1"/>
    </w:lvlOverride>
  </w:num>
  <w:num w:numId="179" w16cid:durableId="2076925630">
    <w:abstractNumId w:val="80"/>
  </w:num>
  <w:num w:numId="180" w16cid:durableId="1408068594">
    <w:abstractNumId w:val="65"/>
    <w:lvlOverride w:ilvl="0">
      <w:startOverride w:val="1"/>
    </w:lvlOverride>
  </w:num>
  <w:num w:numId="181" w16cid:durableId="1124881562">
    <w:abstractNumId w:val="80"/>
  </w:num>
  <w:num w:numId="182" w16cid:durableId="1187134798">
    <w:abstractNumId w:val="80"/>
  </w:num>
  <w:num w:numId="183" w16cid:durableId="998654718">
    <w:abstractNumId w:val="80"/>
  </w:num>
  <w:num w:numId="184" w16cid:durableId="1655451991">
    <w:abstractNumId w:val="80"/>
  </w:num>
  <w:num w:numId="185" w16cid:durableId="1145243280">
    <w:abstractNumId w:val="65"/>
    <w:lvlOverride w:ilvl="0">
      <w:startOverride w:val="1"/>
    </w:lvlOverride>
  </w:num>
  <w:num w:numId="186" w16cid:durableId="152724607">
    <w:abstractNumId w:val="65"/>
    <w:lvlOverride w:ilvl="0">
      <w:startOverride w:val="1"/>
    </w:lvlOverride>
  </w:num>
  <w:num w:numId="187" w16cid:durableId="1816794171">
    <w:abstractNumId w:val="65"/>
    <w:lvlOverride w:ilvl="0">
      <w:startOverride w:val="1"/>
    </w:lvlOverride>
  </w:num>
  <w:num w:numId="188" w16cid:durableId="1060713676">
    <w:abstractNumId w:val="65"/>
    <w:lvlOverride w:ilvl="0">
      <w:startOverride w:val="1"/>
    </w:lvlOverride>
  </w:num>
  <w:num w:numId="189" w16cid:durableId="2138792678">
    <w:abstractNumId w:val="80"/>
  </w:num>
  <w:num w:numId="190" w16cid:durableId="655915821">
    <w:abstractNumId w:val="65"/>
    <w:lvlOverride w:ilvl="0">
      <w:startOverride w:val="1"/>
    </w:lvlOverride>
  </w:num>
  <w:num w:numId="191" w16cid:durableId="2023849834">
    <w:abstractNumId w:val="80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4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4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4"/>
  </w:num>
  <w:num w:numId="203" w16cid:durableId="1264998935">
    <w:abstractNumId w:val="78"/>
    <w:lvlOverride w:ilvl="0">
      <w:startOverride w:val="1"/>
    </w:lvlOverride>
  </w:num>
  <w:num w:numId="204" w16cid:durableId="1900096725">
    <w:abstractNumId w:val="78"/>
    <w:lvlOverride w:ilvl="0">
      <w:startOverride w:val="1"/>
    </w:lvlOverride>
  </w:num>
  <w:num w:numId="205" w16cid:durableId="2111967036">
    <w:abstractNumId w:val="45"/>
  </w:num>
  <w:num w:numId="206" w16cid:durableId="2073001188">
    <w:abstractNumId w:val="78"/>
    <w:lvlOverride w:ilvl="0">
      <w:startOverride w:val="1"/>
    </w:lvlOverride>
  </w:num>
  <w:num w:numId="207" w16cid:durableId="195698487">
    <w:abstractNumId w:val="45"/>
  </w:num>
  <w:num w:numId="208" w16cid:durableId="1852255335">
    <w:abstractNumId w:val="78"/>
    <w:lvlOverride w:ilvl="0">
      <w:startOverride w:val="1"/>
    </w:lvlOverride>
  </w:num>
  <w:num w:numId="209" w16cid:durableId="1808739699">
    <w:abstractNumId w:val="78"/>
    <w:lvlOverride w:ilvl="0">
      <w:startOverride w:val="1"/>
    </w:lvlOverride>
  </w:num>
  <w:num w:numId="210" w16cid:durableId="1800607460">
    <w:abstractNumId w:val="78"/>
    <w:lvlOverride w:ilvl="0">
      <w:startOverride w:val="1"/>
    </w:lvlOverride>
  </w:num>
  <w:num w:numId="211" w16cid:durableId="261962164">
    <w:abstractNumId w:val="78"/>
    <w:lvlOverride w:ilvl="0">
      <w:startOverride w:val="1"/>
    </w:lvlOverride>
  </w:num>
  <w:num w:numId="212" w16cid:durableId="1927610666">
    <w:abstractNumId w:val="78"/>
    <w:lvlOverride w:ilvl="0">
      <w:startOverride w:val="1"/>
    </w:lvlOverride>
  </w:num>
  <w:num w:numId="213" w16cid:durableId="840580883">
    <w:abstractNumId w:val="45"/>
  </w:num>
  <w:num w:numId="214" w16cid:durableId="723064723">
    <w:abstractNumId w:val="66"/>
    <w:lvlOverride w:ilvl="0">
      <w:startOverride w:val="1"/>
    </w:lvlOverride>
  </w:num>
  <w:num w:numId="215" w16cid:durableId="1125276079">
    <w:abstractNumId w:val="66"/>
    <w:lvlOverride w:ilvl="0">
      <w:startOverride w:val="1"/>
    </w:lvlOverride>
  </w:num>
  <w:num w:numId="216" w16cid:durableId="1040475131">
    <w:abstractNumId w:val="66"/>
    <w:lvlOverride w:ilvl="0">
      <w:startOverride w:val="1"/>
    </w:lvlOverride>
  </w:num>
  <w:num w:numId="217" w16cid:durableId="1987202249">
    <w:abstractNumId w:val="33"/>
  </w:num>
  <w:num w:numId="218" w16cid:durableId="1046489395">
    <w:abstractNumId w:val="66"/>
    <w:lvlOverride w:ilvl="0">
      <w:startOverride w:val="1"/>
    </w:lvlOverride>
  </w:num>
  <w:num w:numId="219" w16cid:durableId="1507331984">
    <w:abstractNumId w:val="66"/>
    <w:lvlOverride w:ilvl="0">
      <w:startOverride w:val="1"/>
    </w:lvlOverride>
  </w:num>
  <w:num w:numId="220" w16cid:durableId="1244871014">
    <w:abstractNumId w:val="66"/>
    <w:lvlOverride w:ilvl="0">
      <w:startOverride w:val="1"/>
    </w:lvlOverride>
  </w:num>
  <w:num w:numId="221" w16cid:durableId="1167089055">
    <w:abstractNumId w:val="66"/>
    <w:lvlOverride w:ilvl="0">
      <w:startOverride w:val="1"/>
    </w:lvlOverride>
  </w:num>
  <w:num w:numId="222" w16cid:durableId="1302342930">
    <w:abstractNumId w:val="66"/>
    <w:lvlOverride w:ilvl="0">
      <w:startOverride w:val="1"/>
    </w:lvlOverride>
  </w:num>
  <w:num w:numId="223" w16cid:durableId="1389694035">
    <w:abstractNumId w:val="33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8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8"/>
  </w:num>
  <w:num w:numId="229" w16cid:durableId="723219337">
    <w:abstractNumId w:val="28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8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8"/>
  </w:num>
  <w:num w:numId="238" w16cid:durableId="896865409">
    <w:abstractNumId w:val="26"/>
    <w:lvlOverride w:ilvl="0">
      <w:startOverride w:val="1"/>
    </w:lvlOverride>
  </w:num>
  <w:num w:numId="239" w16cid:durableId="581528247">
    <w:abstractNumId w:val="26"/>
    <w:lvlOverride w:ilvl="0">
      <w:startOverride w:val="1"/>
    </w:lvlOverride>
  </w:num>
  <w:num w:numId="240" w16cid:durableId="1907063227">
    <w:abstractNumId w:val="26"/>
    <w:lvlOverride w:ilvl="0">
      <w:startOverride w:val="1"/>
    </w:lvlOverride>
  </w:num>
  <w:num w:numId="241" w16cid:durableId="2063941149">
    <w:abstractNumId w:val="51"/>
  </w:num>
  <w:num w:numId="242" w16cid:durableId="723068554">
    <w:abstractNumId w:val="26"/>
    <w:lvlOverride w:ilvl="0">
      <w:startOverride w:val="1"/>
    </w:lvlOverride>
  </w:num>
  <w:num w:numId="243" w16cid:durableId="279529625">
    <w:abstractNumId w:val="26"/>
    <w:lvlOverride w:ilvl="0">
      <w:startOverride w:val="1"/>
    </w:lvlOverride>
  </w:num>
  <w:num w:numId="244" w16cid:durableId="1047531141">
    <w:abstractNumId w:val="26"/>
    <w:lvlOverride w:ilvl="0">
      <w:startOverride w:val="1"/>
    </w:lvlOverride>
  </w:num>
  <w:num w:numId="245" w16cid:durableId="1788544430">
    <w:abstractNumId w:val="26"/>
    <w:lvlOverride w:ilvl="0">
      <w:startOverride w:val="1"/>
    </w:lvlOverride>
  </w:num>
  <w:num w:numId="246" w16cid:durableId="1113981202">
    <w:abstractNumId w:val="26"/>
    <w:lvlOverride w:ilvl="0">
      <w:startOverride w:val="1"/>
    </w:lvlOverride>
  </w:num>
  <w:num w:numId="247" w16cid:durableId="2090420879">
    <w:abstractNumId w:val="51"/>
  </w:num>
  <w:num w:numId="248" w16cid:durableId="92940477">
    <w:abstractNumId w:val="25"/>
    <w:lvlOverride w:ilvl="0">
      <w:startOverride w:val="1"/>
    </w:lvlOverride>
  </w:num>
  <w:num w:numId="249" w16cid:durableId="245653976">
    <w:abstractNumId w:val="25"/>
    <w:lvlOverride w:ilvl="0">
      <w:startOverride w:val="1"/>
    </w:lvlOverride>
  </w:num>
  <w:num w:numId="250" w16cid:durableId="134031490">
    <w:abstractNumId w:val="25"/>
    <w:lvlOverride w:ilvl="0">
      <w:startOverride w:val="1"/>
    </w:lvlOverride>
  </w:num>
  <w:num w:numId="251" w16cid:durableId="345909642">
    <w:abstractNumId w:val="25"/>
    <w:lvlOverride w:ilvl="0">
      <w:startOverride w:val="1"/>
    </w:lvlOverride>
  </w:num>
  <w:num w:numId="252" w16cid:durableId="793405742">
    <w:abstractNumId w:val="25"/>
    <w:lvlOverride w:ilvl="0">
      <w:startOverride w:val="1"/>
    </w:lvlOverride>
  </w:num>
  <w:num w:numId="253" w16cid:durableId="635718727">
    <w:abstractNumId w:val="25"/>
    <w:lvlOverride w:ilvl="0">
      <w:startOverride w:val="1"/>
    </w:lvlOverride>
  </w:num>
  <w:num w:numId="254" w16cid:durableId="1053962196">
    <w:abstractNumId w:val="25"/>
    <w:lvlOverride w:ilvl="0">
      <w:startOverride w:val="1"/>
    </w:lvlOverride>
  </w:num>
  <w:num w:numId="255" w16cid:durableId="1646742468">
    <w:abstractNumId w:val="25"/>
    <w:lvlOverride w:ilvl="0">
      <w:startOverride w:val="1"/>
    </w:lvlOverride>
  </w:num>
  <w:num w:numId="256" w16cid:durableId="202521732">
    <w:abstractNumId w:val="25"/>
    <w:lvlOverride w:ilvl="0">
      <w:startOverride w:val="1"/>
    </w:lvlOverride>
  </w:num>
  <w:num w:numId="257" w16cid:durableId="2010524739">
    <w:abstractNumId w:val="25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5"/>
  </w:num>
  <w:num w:numId="260" w16cid:durableId="603072943">
    <w:abstractNumId w:val="23"/>
    <w:lvlOverride w:ilvl="0">
      <w:startOverride w:val="1"/>
    </w:lvlOverride>
  </w:num>
  <w:num w:numId="261" w16cid:durableId="2001956150">
    <w:abstractNumId w:val="23"/>
    <w:lvlOverride w:ilvl="0">
      <w:startOverride w:val="1"/>
    </w:lvlOverride>
  </w:num>
  <w:num w:numId="262" w16cid:durableId="1418792955">
    <w:abstractNumId w:val="23"/>
    <w:lvlOverride w:ilvl="0">
      <w:startOverride w:val="1"/>
    </w:lvlOverride>
  </w:num>
  <w:num w:numId="263" w16cid:durableId="1489590195">
    <w:abstractNumId w:val="23"/>
    <w:lvlOverride w:ilvl="0">
      <w:startOverride w:val="1"/>
    </w:lvlOverride>
  </w:num>
  <w:num w:numId="264" w16cid:durableId="1716735986">
    <w:abstractNumId w:val="23"/>
    <w:lvlOverride w:ilvl="0">
      <w:startOverride w:val="1"/>
    </w:lvlOverride>
  </w:num>
  <w:num w:numId="265" w16cid:durableId="1534727109">
    <w:abstractNumId w:val="23"/>
    <w:lvlOverride w:ilvl="0">
      <w:startOverride w:val="1"/>
    </w:lvlOverride>
  </w:num>
  <w:num w:numId="266" w16cid:durableId="1575044111">
    <w:abstractNumId w:val="23"/>
    <w:lvlOverride w:ilvl="0">
      <w:startOverride w:val="1"/>
    </w:lvlOverride>
  </w:num>
  <w:num w:numId="267" w16cid:durableId="1167787130">
    <w:abstractNumId w:val="68"/>
    <w:lvlOverride w:ilvl="0">
      <w:startOverride w:val="1"/>
    </w:lvlOverride>
  </w:num>
  <w:num w:numId="268" w16cid:durableId="1417047698">
    <w:abstractNumId w:val="68"/>
    <w:lvlOverride w:ilvl="0">
      <w:startOverride w:val="1"/>
    </w:lvlOverride>
  </w:num>
  <w:num w:numId="269" w16cid:durableId="853375701">
    <w:abstractNumId w:val="68"/>
    <w:lvlOverride w:ilvl="0">
      <w:startOverride w:val="1"/>
    </w:lvlOverride>
  </w:num>
  <w:num w:numId="270" w16cid:durableId="299461870">
    <w:abstractNumId w:val="68"/>
    <w:lvlOverride w:ilvl="0">
      <w:startOverride w:val="1"/>
    </w:lvlOverride>
  </w:num>
  <w:num w:numId="271" w16cid:durableId="734469523">
    <w:abstractNumId w:val="68"/>
    <w:lvlOverride w:ilvl="0">
      <w:startOverride w:val="1"/>
    </w:lvlOverride>
  </w:num>
  <w:num w:numId="272" w16cid:durableId="891431324">
    <w:abstractNumId w:val="68"/>
    <w:lvlOverride w:ilvl="0">
      <w:startOverride w:val="1"/>
    </w:lvlOverride>
  </w:num>
  <w:num w:numId="273" w16cid:durableId="1841773344">
    <w:abstractNumId w:val="68"/>
    <w:lvlOverride w:ilvl="0">
      <w:startOverride w:val="1"/>
    </w:lvlOverride>
  </w:num>
  <w:num w:numId="274" w16cid:durableId="562838770">
    <w:abstractNumId w:val="68"/>
    <w:lvlOverride w:ilvl="0">
      <w:startOverride w:val="1"/>
    </w:lvlOverride>
  </w:num>
  <w:num w:numId="275" w16cid:durableId="1349674458">
    <w:abstractNumId w:val="54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2"/>
    <w:lvlOverride w:ilvl="0">
      <w:startOverride w:val="1"/>
    </w:lvlOverride>
  </w:num>
  <w:num w:numId="292" w16cid:durableId="174852135">
    <w:abstractNumId w:val="62"/>
    <w:lvlOverride w:ilvl="0">
      <w:startOverride w:val="1"/>
    </w:lvlOverride>
  </w:num>
  <w:num w:numId="293" w16cid:durableId="945236126">
    <w:abstractNumId w:val="62"/>
    <w:lvlOverride w:ilvl="0">
      <w:startOverride w:val="1"/>
    </w:lvlOverride>
  </w:num>
  <w:num w:numId="294" w16cid:durableId="2004502588">
    <w:abstractNumId w:val="62"/>
    <w:lvlOverride w:ilvl="0">
      <w:startOverride w:val="1"/>
    </w:lvlOverride>
  </w:num>
  <w:num w:numId="295" w16cid:durableId="1944218618">
    <w:abstractNumId w:val="62"/>
    <w:lvlOverride w:ilvl="0">
      <w:startOverride w:val="1"/>
    </w:lvlOverride>
  </w:num>
  <w:num w:numId="296" w16cid:durableId="1049304773">
    <w:abstractNumId w:val="58"/>
    <w:lvlOverride w:ilvl="0">
      <w:startOverride w:val="1"/>
    </w:lvlOverride>
  </w:num>
  <w:num w:numId="297" w16cid:durableId="299726943">
    <w:abstractNumId w:val="58"/>
    <w:lvlOverride w:ilvl="0">
      <w:startOverride w:val="1"/>
    </w:lvlOverride>
  </w:num>
  <w:num w:numId="298" w16cid:durableId="1537040864">
    <w:abstractNumId w:val="58"/>
    <w:lvlOverride w:ilvl="0">
      <w:startOverride w:val="1"/>
    </w:lvlOverride>
  </w:num>
  <w:num w:numId="299" w16cid:durableId="1905289555">
    <w:abstractNumId w:val="58"/>
    <w:lvlOverride w:ilvl="0">
      <w:startOverride w:val="1"/>
    </w:lvlOverride>
  </w:num>
  <w:num w:numId="300" w16cid:durableId="974335903">
    <w:abstractNumId w:val="58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8"/>
    <w:lvlOverride w:ilvl="0">
      <w:startOverride w:val="1"/>
    </w:lvlOverride>
  </w:num>
  <w:num w:numId="307" w16cid:durableId="1616211700">
    <w:abstractNumId w:val="38"/>
    <w:lvlOverride w:ilvl="0">
      <w:startOverride w:val="1"/>
    </w:lvlOverride>
  </w:num>
  <w:num w:numId="308" w16cid:durableId="2112969669">
    <w:abstractNumId w:val="38"/>
    <w:lvlOverride w:ilvl="0">
      <w:startOverride w:val="1"/>
    </w:lvlOverride>
  </w:num>
  <w:num w:numId="309" w16cid:durableId="933049124">
    <w:abstractNumId w:val="38"/>
    <w:lvlOverride w:ilvl="0">
      <w:startOverride w:val="1"/>
    </w:lvlOverride>
  </w:num>
  <w:num w:numId="310" w16cid:durableId="287011560">
    <w:abstractNumId w:val="38"/>
    <w:lvlOverride w:ilvl="0">
      <w:startOverride w:val="1"/>
    </w:lvlOverride>
  </w:num>
  <w:num w:numId="311" w16cid:durableId="195696492">
    <w:abstractNumId w:val="27"/>
    <w:lvlOverride w:ilvl="0">
      <w:startOverride w:val="1"/>
    </w:lvlOverride>
  </w:num>
  <w:num w:numId="312" w16cid:durableId="1082605389">
    <w:abstractNumId w:val="27"/>
    <w:lvlOverride w:ilvl="0">
      <w:startOverride w:val="1"/>
    </w:lvlOverride>
  </w:num>
  <w:num w:numId="313" w16cid:durableId="1229729472">
    <w:abstractNumId w:val="27"/>
    <w:lvlOverride w:ilvl="0">
      <w:startOverride w:val="1"/>
    </w:lvlOverride>
  </w:num>
  <w:num w:numId="314" w16cid:durableId="617026656">
    <w:abstractNumId w:val="27"/>
    <w:lvlOverride w:ilvl="0">
      <w:startOverride w:val="1"/>
    </w:lvlOverride>
  </w:num>
  <w:num w:numId="315" w16cid:durableId="1132402859">
    <w:abstractNumId w:val="27"/>
    <w:lvlOverride w:ilvl="0">
      <w:startOverride w:val="1"/>
    </w:lvlOverride>
  </w:num>
  <w:num w:numId="316" w16cid:durableId="2057928374">
    <w:abstractNumId w:val="43"/>
    <w:lvlOverride w:ilvl="0">
      <w:startOverride w:val="1"/>
    </w:lvlOverride>
  </w:num>
  <w:num w:numId="317" w16cid:durableId="89084909">
    <w:abstractNumId w:val="43"/>
    <w:lvlOverride w:ilvl="0">
      <w:startOverride w:val="1"/>
    </w:lvlOverride>
  </w:num>
  <w:num w:numId="318" w16cid:durableId="308949278">
    <w:abstractNumId w:val="43"/>
    <w:lvlOverride w:ilvl="0">
      <w:startOverride w:val="1"/>
    </w:lvlOverride>
  </w:num>
  <w:num w:numId="319" w16cid:durableId="618800449">
    <w:abstractNumId w:val="43"/>
    <w:lvlOverride w:ilvl="0">
      <w:startOverride w:val="1"/>
    </w:lvlOverride>
  </w:num>
  <w:num w:numId="320" w16cid:durableId="1156340646">
    <w:abstractNumId w:val="43"/>
    <w:lvlOverride w:ilvl="0">
      <w:startOverride w:val="1"/>
    </w:lvlOverride>
  </w:num>
  <w:num w:numId="321" w16cid:durableId="420837762">
    <w:abstractNumId w:val="60"/>
    <w:lvlOverride w:ilvl="0">
      <w:startOverride w:val="1"/>
    </w:lvlOverride>
  </w:num>
  <w:num w:numId="322" w16cid:durableId="393697965">
    <w:abstractNumId w:val="60"/>
    <w:lvlOverride w:ilvl="0">
      <w:startOverride w:val="1"/>
    </w:lvlOverride>
  </w:num>
  <w:num w:numId="323" w16cid:durableId="119884942">
    <w:abstractNumId w:val="60"/>
    <w:lvlOverride w:ilvl="0">
      <w:startOverride w:val="1"/>
    </w:lvlOverride>
  </w:num>
  <w:num w:numId="324" w16cid:durableId="691683217">
    <w:abstractNumId w:val="60"/>
    <w:lvlOverride w:ilvl="0">
      <w:startOverride w:val="1"/>
    </w:lvlOverride>
  </w:num>
  <w:num w:numId="325" w16cid:durableId="1512187518">
    <w:abstractNumId w:val="73"/>
    <w:lvlOverride w:ilvl="0">
      <w:startOverride w:val="11"/>
    </w:lvlOverride>
  </w:num>
  <w:num w:numId="326" w16cid:durableId="169418699">
    <w:abstractNumId w:val="60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 w:numId="330" w16cid:durableId="769934532">
    <w:abstractNumId w:val="21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4D01F7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DC27B1"/>
    <w:rsid w:val="00E01B9D"/>
    <w:rsid w:val="00E95954"/>
    <w:rsid w:val="00F03C39"/>
    <w:rsid w:val="00FF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92603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2026-09-01T16:50:00Z</dcterms:modified>
  <dc:language>en-US</dc:language>
</cp:coreProperties>
</file>